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40DE8" w14:textId="6161859B" w:rsidR="000D6729" w:rsidRPr="002636E3" w:rsidRDefault="00896E15" w:rsidP="00896E15">
      <w:pPr>
        <w:pStyle w:val="TitleCustom"/>
        <w:tabs>
          <w:tab w:val="left" w:pos="8647"/>
        </w:tabs>
        <w:spacing w:after="40"/>
        <w:ind w:right="1099"/>
        <w:jc w:val="center"/>
        <w:rPr>
          <w:rFonts w:ascii="Aptos" w:hAnsi="Aptos"/>
          <w:sz w:val="24"/>
          <w:szCs w:val="24"/>
        </w:rPr>
      </w:pPr>
      <w:r w:rsidRPr="00896E15">
        <w:rPr>
          <w:rFonts w:ascii="Aptos" w:hAnsi="Aptos"/>
          <w:sz w:val="28"/>
          <w:szCs w:val="28"/>
        </w:rPr>
        <w:t xml:space="preserve">   </w:t>
      </w:r>
      <w:r w:rsidRPr="002636E3">
        <w:rPr>
          <w:rFonts w:ascii="Aptos" w:hAnsi="Aptos"/>
          <w:sz w:val="24"/>
          <w:szCs w:val="24"/>
        </w:rPr>
        <w:t>XXXII REPUBLIČKO TAKMIČENJE IZ POSLOVNE INFORMATIKE</w:t>
      </w:r>
    </w:p>
    <w:p w14:paraId="4D297232" w14:textId="30B6EF94" w:rsidR="00896E15" w:rsidRPr="00896E15" w:rsidRDefault="00896E15" w:rsidP="00896E15">
      <w:pPr>
        <w:autoSpaceDE w:val="0"/>
        <w:autoSpaceDN w:val="0"/>
        <w:adjustRightInd w:val="0"/>
        <w:spacing w:after="40" w:line="240" w:lineRule="auto"/>
        <w:rPr>
          <w:rFonts w:ascii="Aptos" w:hAnsi="Aptos" w:cs="Arial"/>
          <w:color w:val="808080" w:themeColor="background1" w:themeShade="80"/>
        </w:rPr>
      </w:pPr>
      <w:r w:rsidRPr="00896E15">
        <w:rPr>
          <w:rFonts w:ascii="Aptos" w:hAnsi="Aptos" w:cs="Arial"/>
          <w:color w:val="808080" w:themeColor="background1" w:themeShade="80"/>
        </w:rPr>
        <w:t xml:space="preserve">                  </w:t>
      </w:r>
      <w:r>
        <w:rPr>
          <w:rFonts w:ascii="Aptos" w:hAnsi="Aptos" w:cs="Arial"/>
          <w:color w:val="808080" w:themeColor="background1" w:themeShade="80"/>
        </w:rPr>
        <w:t xml:space="preserve"> </w:t>
      </w:r>
      <w:r w:rsidRPr="00896E15">
        <w:rPr>
          <w:rFonts w:ascii="Aptos" w:hAnsi="Aptos" w:cs="Arial"/>
          <w:color w:val="808080" w:themeColor="background1" w:themeShade="80"/>
        </w:rPr>
        <w:t xml:space="preserve">Ekonomsko-trgovinska </w:t>
      </w:r>
      <w:r w:rsidRPr="00896E15">
        <w:rPr>
          <w:rFonts w:ascii="Aptos" w:hAnsi="Aptos" w:cs="Arial"/>
          <w:color w:val="808080" w:themeColor="background1" w:themeShade="80"/>
          <w:lang w:val="sr-Latn-RS"/>
        </w:rPr>
        <w:t>škola „Vuk Karadžić“</w:t>
      </w:r>
      <w:r w:rsidRPr="00896E15">
        <w:rPr>
          <w:rFonts w:ascii="Aptos" w:hAnsi="Aptos" w:cs="Arial"/>
          <w:color w:val="808080" w:themeColor="background1" w:themeShade="80"/>
        </w:rPr>
        <w:t>, Stara Pazova, 17-18.4.2026.</w:t>
      </w:r>
    </w:p>
    <w:p w14:paraId="77D037B2" w14:textId="77777777" w:rsidR="00896E15" w:rsidRDefault="00896E15" w:rsidP="00896E15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,Bold"/>
          <w:b/>
          <w:bCs/>
          <w:lang w:eastAsia="sr-Latn-RS"/>
        </w:rPr>
      </w:pPr>
    </w:p>
    <w:p w14:paraId="2ECF66DC" w14:textId="77777777" w:rsidR="000A0E1E" w:rsidRPr="0030526A" w:rsidRDefault="000A0E1E" w:rsidP="000A0E1E">
      <w:pPr>
        <w:spacing w:after="0" w:line="240" w:lineRule="auto"/>
        <w:jc w:val="right"/>
        <w:rPr>
          <w:rFonts w:ascii="Aptos" w:hAnsi="Aptos"/>
        </w:rPr>
      </w:pPr>
      <w:r w:rsidRPr="0030526A">
        <w:rPr>
          <w:rFonts w:ascii="Aptos" w:hAnsi="Aptos" w:cs="Arial"/>
          <w:b/>
          <w:bCs/>
        </w:rPr>
        <w:t>Šifra:</w:t>
      </w:r>
      <w:r w:rsidRPr="0030526A">
        <w:rPr>
          <w:rFonts w:ascii="Aptos" w:hAnsi="Aptos"/>
        </w:rPr>
        <w:t>_________________</w:t>
      </w:r>
    </w:p>
    <w:p w14:paraId="436257CF" w14:textId="77777777" w:rsidR="000A0E1E" w:rsidRDefault="000A0E1E" w:rsidP="00896E15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,Bold"/>
          <w:b/>
          <w:bCs/>
          <w:lang w:eastAsia="sr-Latn-RS"/>
        </w:rPr>
      </w:pPr>
    </w:p>
    <w:p w14:paraId="45186F51" w14:textId="77777777" w:rsidR="000A0E1E" w:rsidRPr="00896E15" w:rsidRDefault="000A0E1E" w:rsidP="00896E15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,Bold"/>
          <w:b/>
          <w:bCs/>
          <w:lang w:eastAsia="sr-Latn-RS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20"/>
      </w:tblGrid>
      <w:tr w:rsidR="000D6729" w:rsidRPr="00896E15" w14:paraId="0F87207D" w14:textId="77777777" w:rsidTr="005C297B">
        <w:trPr>
          <w:jc w:val="center"/>
        </w:trPr>
        <w:tc>
          <w:tcPr>
            <w:tcW w:w="9320" w:type="dxa"/>
            <w:shd w:val="clear" w:color="auto" w:fill="EEF5FB"/>
            <w:tcMar>
              <w:top w:w="120" w:type="dxa"/>
              <w:left w:w="140" w:type="dxa"/>
              <w:bottom w:w="120" w:type="dxa"/>
              <w:right w:w="140" w:type="dxa"/>
            </w:tcMar>
            <w:vAlign w:val="center"/>
          </w:tcPr>
          <w:p w14:paraId="0CF0DE26" w14:textId="24ACA347" w:rsidR="000D6729" w:rsidRPr="00896E15" w:rsidRDefault="00000000" w:rsidP="005C297B">
            <w:pPr>
              <w:tabs>
                <w:tab w:val="left" w:pos="8647"/>
              </w:tabs>
              <w:spacing w:after="0"/>
              <w:ind w:right="1099"/>
              <w:jc w:val="both"/>
              <w:rPr>
                <w:rFonts w:ascii="Aptos" w:hAnsi="Aptos"/>
              </w:rPr>
            </w:pPr>
            <w:r w:rsidRPr="00896E15">
              <w:rPr>
                <w:rFonts w:ascii="Aptos" w:hAnsi="Aptos"/>
              </w:rPr>
              <w:t xml:space="preserve">Na desktopu računara nalazi se </w:t>
            </w:r>
            <w:r w:rsidR="00704648" w:rsidRPr="00896E15">
              <w:rPr>
                <w:rFonts w:ascii="Aptos" w:hAnsi="Aptos"/>
              </w:rPr>
              <w:t>fajl</w:t>
            </w:r>
            <w:r w:rsidRPr="00896E15">
              <w:rPr>
                <w:rFonts w:ascii="Aptos" w:hAnsi="Aptos"/>
              </w:rPr>
              <w:t xml:space="preserve"> </w:t>
            </w:r>
            <w:r w:rsidR="00896E15" w:rsidRPr="00896E15">
              <w:rPr>
                <w:rFonts w:ascii="Aptos" w:hAnsi="Aptos"/>
                <w:b/>
                <w:bCs/>
              </w:rPr>
              <w:t>test</w:t>
            </w:r>
            <w:r w:rsidRPr="00896E15">
              <w:rPr>
                <w:rFonts w:ascii="Aptos" w:hAnsi="Aptos"/>
                <w:b/>
                <w:bCs/>
              </w:rPr>
              <w:t>Word</w:t>
            </w:r>
            <w:r w:rsidRPr="00896E15">
              <w:rPr>
                <w:rFonts w:ascii="Aptos" w:hAnsi="Aptos"/>
              </w:rPr>
              <w:t xml:space="preserve">. Potrebno je da preimenujete fajl tako da novi naziv fajla sadrži vašu šifru (na primer, ako je šifra AB12, naziv fajla treba da bude </w:t>
            </w:r>
            <w:r w:rsidRPr="00896E15">
              <w:rPr>
                <w:rFonts w:ascii="Aptos" w:hAnsi="Aptos"/>
                <w:b/>
              </w:rPr>
              <w:t>AB12.docx</w:t>
            </w:r>
            <w:r w:rsidRPr="00896E15">
              <w:rPr>
                <w:rFonts w:ascii="Aptos" w:hAnsi="Aptos"/>
              </w:rPr>
              <w:t xml:space="preserve">). </w:t>
            </w:r>
          </w:p>
        </w:tc>
      </w:tr>
    </w:tbl>
    <w:p w14:paraId="4DF6163A" w14:textId="54A1442A" w:rsidR="000D6729" w:rsidRPr="00896E15" w:rsidRDefault="00896E15" w:rsidP="00704648">
      <w:pPr>
        <w:tabs>
          <w:tab w:val="left" w:pos="8647"/>
        </w:tabs>
        <w:ind w:right="1099"/>
        <w:rPr>
          <w:rFonts w:ascii="Aptos" w:hAnsi="Aptos"/>
          <w:b/>
          <w:bCs/>
        </w:rPr>
      </w:pPr>
      <w:r>
        <w:rPr>
          <w:rFonts w:ascii="Aptos" w:hAnsi="Aptos"/>
        </w:rPr>
        <w:tab/>
      </w:r>
      <w:r>
        <w:rPr>
          <w:rFonts w:ascii="Aptos" w:hAnsi="Aptos"/>
        </w:rPr>
        <w:tab/>
      </w:r>
      <w:r w:rsidRPr="00896E15">
        <w:rPr>
          <w:rFonts w:ascii="Aptos" w:hAnsi="Aptos"/>
          <w:b/>
          <w:bCs/>
        </w:rPr>
        <w:t>poeni</w:t>
      </w:r>
    </w:p>
    <w:p w14:paraId="74BF9F76" w14:textId="77777777" w:rsidR="000D6729" w:rsidRPr="00896E15" w:rsidRDefault="00000000" w:rsidP="00896E15">
      <w:pPr>
        <w:pStyle w:val="SectionHead"/>
        <w:tabs>
          <w:tab w:val="left" w:pos="8647"/>
        </w:tabs>
        <w:spacing w:before="120" w:after="60" w:line="240" w:lineRule="auto"/>
        <w:ind w:right="1099"/>
        <w:rPr>
          <w:rFonts w:ascii="Aptos" w:hAnsi="Aptos"/>
        </w:rPr>
      </w:pPr>
      <w:r w:rsidRPr="00896E15">
        <w:rPr>
          <w:rFonts w:ascii="Aptos" w:hAnsi="Aptos"/>
        </w:rPr>
        <w:t>1. Osnovno formatiranje dokumenta</w:t>
      </w:r>
    </w:p>
    <w:p w14:paraId="76555D63" w14:textId="49C0DFFD" w:rsidR="000D6729" w:rsidRPr="00896E15" w:rsidRDefault="00000000" w:rsidP="00896E15">
      <w:pPr>
        <w:pStyle w:val="ListParagraph"/>
        <w:numPr>
          <w:ilvl w:val="0"/>
          <w:numId w:val="11"/>
        </w:numPr>
        <w:tabs>
          <w:tab w:val="left" w:pos="8647"/>
        </w:tabs>
        <w:spacing w:after="40" w:line="240" w:lineRule="auto"/>
        <w:ind w:right="1099"/>
        <w:rPr>
          <w:rFonts w:ascii="Aptos" w:hAnsi="Aptos"/>
        </w:rPr>
      </w:pPr>
      <w:r w:rsidRPr="00896E15">
        <w:rPr>
          <w:rFonts w:ascii="Aptos" w:hAnsi="Aptos"/>
        </w:rPr>
        <w:t>Za ceo dokument definisati font Cambria, veličine 12 pt.</w:t>
      </w:r>
      <w:r w:rsidR="00704648" w:rsidRPr="00896E15">
        <w:rPr>
          <w:rFonts w:ascii="Aptos" w:hAnsi="Aptos"/>
        </w:rPr>
        <w:tab/>
      </w:r>
      <w:r w:rsidR="000041BC" w:rsidRPr="00896E15">
        <w:rPr>
          <w:rFonts w:ascii="Aptos" w:hAnsi="Aptos"/>
        </w:rPr>
        <w:tab/>
      </w:r>
      <w:r w:rsidR="002D616A" w:rsidRPr="00896E15">
        <w:rPr>
          <w:rFonts w:ascii="Aptos" w:hAnsi="Aptos"/>
          <w:b/>
          <w:bCs/>
        </w:rPr>
        <w:t>0.5</w:t>
      </w:r>
      <w:r w:rsidR="00704648" w:rsidRPr="00896E15">
        <w:rPr>
          <w:rFonts w:ascii="Aptos" w:hAnsi="Aptos"/>
          <w:b/>
          <w:bCs/>
        </w:rPr>
        <w:t xml:space="preserve"> </w:t>
      </w:r>
    </w:p>
    <w:p w14:paraId="43EC91FB" w14:textId="075DD9DC" w:rsidR="000D6729" w:rsidRPr="00896E15" w:rsidRDefault="00000000" w:rsidP="00896E15">
      <w:pPr>
        <w:pStyle w:val="ListParagraph"/>
        <w:numPr>
          <w:ilvl w:val="0"/>
          <w:numId w:val="11"/>
        </w:numPr>
        <w:tabs>
          <w:tab w:val="left" w:pos="8647"/>
        </w:tabs>
        <w:spacing w:after="40" w:line="240" w:lineRule="auto"/>
        <w:ind w:right="1099"/>
        <w:rPr>
          <w:rFonts w:ascii="Aptos" w:hAnsi="Aptos"/>
        </w:rPr>
      </w:pPr>
      <w:r w:rsidRPr="00896E15">
        <w:rPr>
          <w:rFonts w:ascii="Aptos" w:hAnsi="Aptos"/>
        </w:rPr>
        <w:t>Poravnanje osnovnog teksta postaviti na obostrano poravnanje (Justify).</w:t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</w:rPr>
        <w:tab/>
      </w:r>
      <w:r w:rsidR="002D616A" w:rsidRPr="00896E15">
        <w:rPr>
          <w:rFonts w:ascii="Aptos" w:hAnsi="Aptos"/>
          <w:b/>
          <w:bCs/>
        </w:rPr>
        <w:t xml:space="preserve">0.5 </w:t>
      </w:r>
    </w:p>
    <w:p w14:paraId="65A91D21" w14:textId="367B8472" w:rsidR="000D6729" w:rsidRPr="00896E15" w:rsidRDefault="00000000" w:rsidP="00896E15">
      <w:pPr>
        <w:pStyle w:val="ListParagraph"/>
        <w:numPr>
          <w:ilvl w:val="0"/>
          <w:numId w:val="11"/>
        </w:numPr>
        <w:tabs>
          <w:tab w:val="left" w:pos="8647"/>
        </w:tabs>
        <w:spacing w:after="40" w:line="240" w:lineRule="auto"/>
        <w:ind w:right="1099"/>
        <w:rPr>
          <w:rFonts w:ascii="Aptos" w:hAnsi="Aptos"/>
        </w:rPr>
      </w:pPr>
      <w:r w:rsidRPr="00896E15">
        <w:rPr>
          <w:rFonts w:ascii="Aptos" w:hAnsi="Aptos"/>
        </w:rPr>
        <w:t>Razmak između redova podesiti na 1.15.</w:t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</w:rPr>
        <w:tab/>
      </w:r>
      <w:r w:rsidR="002D616A" w:rsidRPr="00896E15">
        <w:rPr>
          <w:rFonts w:ascii="Aptos" w:hAnsi="Aptos"/>
          <w:b/>
          <w:bCs/>
        </w:rPr>
        <w:t xml:space="preserve">0.5 </w:t>
      </w:r>
    </w:p>
    <w:p w14:paraId="672C402B" w14:textId="3B94D3BE" w:rsidR="00235293" w:rsidRPr="00896E15" w:rsidRDefault="00000000" w:rsidP="00896E15">
      <w:pPr>
        <w:pStyle w:val="ListParagraph"/>
        <w:numPr>
          <w:ilvl w:val="0"/>
          <w:numId w:val="11"/>
        </w:numPr>
        <w:tabs>
          <w:tab w:val="left" w:pos="8647"/>
        </w:tabs>
        <w:spacing w:after="40" w:line="240" w:lineRule="auto"/>
        <w:ind w:right="1099"/>
        <w:rPr>
          <w:rFonts w:ascii="Aptos" w:hAnsi="Aptos"/>
        </w:rPr>
      </w:pPr>
      <w:r w:rsidRPr="00896E15">
        <w:rPr>
          <w:rFonts w:ascii="Aptos" w:hAnsi="Aptos"/>
        </w:rPr>
        <w:t>Razmak između pasusa podesiti na Before 6 pt i After 6 pt.</w:t>
      </w:r>
      <w:r w:rsidR="00704648" w:rsidRPr="00896E15">
        <w:rPr>
          <w:rFonts w:ascii="Aptos" w:hAnsi="Aptos"/>
        </w:rPr>
        <w:t xml:space="preserve"> </w:t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</w:rPr>
        <w:tab/>
      </w:r>
      <w:r w:rsidR="002D616A" w:rsidRPr="00896E15">
        <w:rPr>
          <w:rFonts w:ascii="Aptos" w:hAnsi="Aptos"/>
          <w:b/>
          <w:bCs/>
        </w:rPr>
        <w:t xml:space="preserve">0.5 </w:t>
      </w:r>
    </w:p>
    <w:p w14:paraId="23CF57C0" w14:textId="0094CA94" w:rsidR="000D6729" w:rsidRPr="00896E15" w:rsidRDefault="00704648" w:rsidP="00896E15">
      <w:pPr>
        <w:tabs>
          <w:tab w:val="left" w:pos="8647"/>
        </w:tabs>
        <w:spacing w:after="40" w:line="240" w:lineRule="auto"/>
        <w:ind w:left="283" w:right="1099" w:hanging="283"/>
        <w:rPr>
          <w:rFonts w:ascii="Aptos" w:hAnsi="Aptos"/>
        </w:rPr>
      </w:pPr>
      <w:r w:rsidRPr="00896E15">
        <w:rPr>
          <w:rFonts w:ascii="Aptos" w:hAnsi="Aptos"/>
        </w:rPr>
        <w:tab/>
      </w:r>
    </w:p>
    <w:p w14:paraId="646635A4" w14:textId="77777777" w:rsidR="000D6729" w:rsidRPr="00896E15" w:rsidRDefault="00000000" w:rsidP="00896E15">
      <w:pPr>
        <w:pStyle w:val="SectionHead"/>
        <w:tabs>
          <w:tab w:val="left" w:pos="8647"/>
        </w:tabs>
        <w:spacing w:before="120" w:after="60" w:line="240" w:lineRule="auto"/>
        <w:ind w:right="1099"/>
        <w:rPr>
          <w:rFonts w:ascii="Aptos" w:hAnsi="Aptos"/>
        </w:rPr>
      </w:pPr>
      <w:r w:rsidRPr="00896E15">
        <w:rPr>
          <w:rFonts w:ascii="Aptos" w:hAnsi="Aptos"/>
        </w:rPr>
        <w:t>2. Oblikovanje naslova</w:t>
      </w:r>
    </w:p>
    <w:p w14:paraId="772B5680" w14:textId="578C010E" w:rsidR="00235293" w:rsidRPr="00896E15" w:rsidRDefault="00000000" w:rsidP="00896E15">
      <w:pPr>
        <w:pStyle w:val="ListParagraph"/>
        <w:numPr>
          <w:ilvl w:val="0"/>
          <w:numId w:val="12"/>
        </w:numPr>
        <w:tabs>
          <w:tab w:val="left" w:pos="8647"/>
        </w:tabs>
        <w:spacing w:after="40" w:line="240" w:lineRule="auto"/>
        <w:ind w:left="709" w:right="1099" w:hanging="283"/>
        <w:rPr>
          <w:rFonts w:ascii="Aptos" w:hAnsi="Aptos"/>
        </w:rPr>
      </w:pPr>
      <w:r w:rsidRPr="00896E15">
        <w:rPr>
          <w:rFonts w:ascii="Aptos" w:hAnsi="Aptos"/>
        </w:rPr>
        <w:t xml:space="preserve">Glavni naslov „Netflix kao dvostrano tržište” formatirati kao Heading 1, veličine 16 pt, </w:t>
      </w:r>
      <w:r w:rsidR="00235293" w:rsidRPr="00896E15">
        <w:rPr>
          <w:rFonts w:ascii="Aptos" w:hAnsi="Aptos"/>
        </w:rPr>
        <w:t>Bold, boje Dark Blue Text 2 Lighter 10%, sa poravnanjem na sredini.</w:t>
      </w:r>
      <w:r w:rsidR="00235293" w:rsidRPr="00896E15">
        <w:rPr>
          <w:rFonts w:ascii="Aptos" w:hAnsi="Aptos"/>
        </w:rPr>
        <w:tab/>
      </w:r>
      <w:r w:rsidR="00235293" w:rsidRPr="00896E15">
        <w:rPr>
          <w:rFonts w:ascii="Aptos" w:hAnsi="Aptos"/>
        </w:rPr>
        <w:tab/>
      </w:r>
      <w:r w:rsidR="00235293" w:rsidRPr="00896E15">
        <w:rPr>
          <w:rFonts w:ascii="Aptos" w:hAnsi="Aptos"/>
          <w:b/>
          <w:bCs/>
        </w:rPr>
        <w:t xml:space="preserve">1 </w:t>
      </w:r>
    </w:p>
    <w:p w14:paraId="5EDBBBA6" w14:textId="3111588B" w:rsidR="000D6729" w:rsidRPr="00896E15" w:rsidRDefault="00000000" w:rsidP="00896E15">
      <w:pPr>
        <w:pStyle w:val="ListParagraph"/>
        <w:numPr>
          <w:ilvl w:val="0"/>
          <w:numId w:val="12"/>
        </w:numPr>
        <w:tabs>
          <w:tab w:val="left" w:pos="8647"/>
        </w:tabs>
        <w:spacing w:after="40" w:line="240" w:lineRule="auto"/>
        <w:ind w:right="1099"/>
        <w:rPr>
          <w:rFonts w:ascii="Aptos" w:hAnsi="Aptos"/>
        </w:rPr>
      </w:pPr>
      <w:r w:rsidRPr="00896E15">
        <w:rPr>
          <w:rFonts w:ascii="Aptos" w:hAnsi="Aptos"/>
        </w:rPr>
        <w:t>Na naslov primeniti numeraciju rimskim brojevima tako da se prikazuje kao: I</w:t>
      </w:r>
      <w:r w:rsidR="009C0D84" w:rsidRPr="00896E15">
        <w:rPr>
          <w:rFonts w:ascii="Aptos" w:hAnsi="Aptos"/>
        </w:rPr>
        <w:t>.</w:t>
      </w:r>
      <w:r w:rsidRPr="00896E15">
        <w:rPr>
          <w:rFonts w:ascii="Aptos" w:hAnsi="Aptos"/>
        </w:rPr>
        <w:t xml:space="preserve"> Netflix kao </w:t>
      </w:r>
      <w:r w:rsidR="00704648" w:rsidRPr="00896E15">
        <w:rPr>
          <w:rFonts w:ascii="Aptos" w:hAnsi="Aptos"/>
        </w:rPr>
        <w:t xml:space="preserve"> </w:t>
      </w:r>
      <w:r w:rsidRPr="00896E15">
        <w:rPr>
          <w:rFonts w:ascii="Aptos" w:hAnsi="Aptos"/>
        </w:rPr>
        <w:t>dvostrano tržište.</w:t>
      </w:r>
      <w:r w:rsidR="00704648" w:rsidRPr="00896E15">
        <w:rPr>
          <w:rFonts w:ascii="Aptos" w:hAnsi="Aptos"/>
        </w:rPr>
        <w:t xml:space="preserve"> </w:t>
      </w:r>
      <w:r w:rsidR="000041BC" w:rsidRPr="00896E15">
        <w:rPr>
          <w:rFonts w:ascii="Aptos" w:hAnsi="Aptos"/>
        </w:rPr>
        <w:t>Stil Heading-a 1 izmeniti tako da ima razmak After 12 pt.</w:t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</w:rPr>
        <w:tab/>
      </w:r>
      <w:r w:rsidR="002D616A" w:rsidRPr="00896E15">
        <w:rPr>
          <w:rFonts w:ascii="Aptos" w:hAnsi="Aptos"/>
          <w:b/>
          <w:bCs/>
        </w:rPr>
        <w:t>1</w:t>
      </w:r>
      <w:r w:rsidR="00704648" w:rsidRPr="00896E15">
        <w:rPr>
          <w:rFonts w:ascii="Aptos" w:hAnsi="Aptos"/>
        </w:rPr>
        <w:tab/>
      </w:r>
    </w:p>
    <w:p w14:paraId="2EBAAB2B" w14:textId="2D904AFC" w:rsidR="000D6729" w:rsidRPr="00896E15" w:rsidRDefault="00704648" w:rsidP="00896E15">
      <w:pPr>
        <w:tabs>
          <w:tab w:val="left" w:pos="8647"/>
        </w:tabs>
        <w:spacing w:after="40" w:line="240" w:lineRule="auto"/>
        <w:ind w:left="283" w:right="1099" w:hanging="283"/>
        <w:rPr>
          <w:rFonts w:ascii="Aptos" w:hAnsi="Aptos"/>
        </w:rPr>
      </w:pPr>
      <w:r w:rsidRPr="00896E15">
        <w:rPr>
          <w:rFonts w:ascii="Aptos" w:hAnsi="Aptos"/>
        </w:rPr>
        <w:tab/>
      </w:r>
      <w:r w:rsidRPr="00896E15">
        <w:rPr>
          <w:rFonts w:ascii="Aptos" w:hAnsi="Aptos"/>
        </w:rPr>
        <w:tab/>
      </w:r>
    </w:p>
    <w:p w14:paraId="4A455E9F" w14:textId="77777777" w:rsidR="000D6729" w:rsidRPr="00896E15" w:rsidRDefault="00000000" w:rsidP="00896E15">
      <w:pPr>
        <w:pStyle w:val="SectionHead"/>
        <w:tabs>
          <w:tab w:val="left" w:pos="8647"/>
        </w:tabs>
        <w:spacing w:before="120" w:after="60" w:line="240" w:lineRule="auto"/>
        <w:ind w:right="1099"/>
        <w:rPr>
          <w:rFonts w:ascii="Aptos" w:hAnsi="Aptos"/>
        </w:rPr>
      </w:pPr>
      <w:r w:rsidRPr="00896E15">
        <w:rPr>
          <w:rFonts w:ascii="Aptos" w:hAnsi="Aptos"/>
        </w:rPr>
        <w:t>3. Oblikovanje prvog pasusa</w:t>
      </w:r>
    </w:p>
    <w:p w14:paraId="624BD6F9" w14:textId="017E99E7" w:rsidR="000D6729" w:rsidRPr="00896E15" w:rsidRDefault="00000000" w:rsidP="00896E15">
      <w:pPr>
        <w:pStyle w:val="ListParagraph"/>
        <w:numPr>
          <w:ilvl w:val="0"/>
          <w:numId w:val="13"/>
        </w:numPr>
        <w:tabs>
          <w:tab w:val="left" w:pos="8647"/>
        </w:tabs>
        <w:spacing w:after="40" w:line="240" w:lineRule="auto"/>
        <w:ind w:right="1099"/>
        <w:rPr>
          <w:rFonts w:ascii="Aptos" w:hAnsi="Aptos"/>
        </w:rPr>
      </w:pPr>
      <w:r w:rsidRPr="00896E15">
        <w:rPr>
          <w:rFonts w:ascii="Aptos" w:hAnsi="Aptos"/>
        </w:rPr>
        <w:t>U prvom pasusu postaviti uvlačenje prvog reda na 1 cm.</w:t>
      </w:r>
      <w:r w:rsidR="000041BC" w:rsidRPr="00896E15">
        <w:rPr>
          <w:rFonts w:ascii="Aptos" w:hAnsi="Aptos"/>
        </w:rPr>
        <w:t xml:space="preserve"> Prvu rečenicu prvog pasusa formatirati Italic slovima. Izraz „dvostrane platforme” označiti podebljanim slovima (Bold).</w:t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</w:rPr>
        <w:tab/>
      </w:r>
      <w:r w:rsidR="002D616A" w:rsidRPr="00896E15">
        <w:rPr>
          <w:rFonts w:ascii="Aptos" w:hAnsi="Aptos"/>
          <w:b/>
          <w:bCs/>
        </w:rPr>
        <w:t>0.5</w:t>
      </w:r>
      <w:r w:rsidR="00704648" w:rsidRPr="00896E15">
        <w:rPr>
          <w:rFonts w:ascii="Aptos" w:hAnsi="Aptos"/>
          <w:b/>
          <w:bCs/>
        </w:rPr>
        <w:t xml:space="preserve"> </w:t>
      </w:r>
    </w:p>
    <w:p w14:paraId="4952D752" w14:textId="77777777" w:rsidR="00235293" w:rsidRPr="00896E15" w:rsidRDefault="00235293" w:rsidP="00896E15">
      <w:pPr>
        <w:pStyle w:val="SectionHead"/>
        <w:tabs>
          <w:tab w:val="left" w:pos="8647"/>
        </w:tabs>
        <w:spacing w:before="120" w:after="60" w:line="240" w:lineRule="auto"/>
        <w:ind w:right="1099"/>
        <w:rPr>
          <w:rFonts w:ascii="Aptos" w:hAnsi="Aptos"/>
        </w:rPr>
      </w:pPr>
    </w:p>
    <w:p w14:paraId="3350C6BC" w14:textId="222A3C2A" w:rsidR="000D6729" w:rsidRPr="00896E15" w:rsidRDefault="00000000" w:rsidP="00896E15">
      <w:pPr>
        <w:pStyle w:val="SectionHead"/>
        <w:tabs>
          <w:tab w:val="left" w:pos="8647"/>
        </w:tabs>
        <w:spacing w:before="120" w:after="60" w:line="240" w:lineRule="auto"/>
        <w:ind w:right="1099"/>
        <w:rPr>
          <w:rFonts w:ascii="Aptos" w:hAnsi="Aptos"/>
        </w:rPr>
      </w:pPr>
      <w:r w:rsidRPr="00896E15">
        <w:rPr>
          <w:rFonts w:ascii="Aptos" w:hAnsi="Aptos"/>
        </w:rPr>
        <w:t>4. Rad sa slikama koje se već nalaze u dokumentu</w:t>
      </w:r>
    </w:p>
    <w:p w14:paraId="3CE4E108" w14:textId="70E2D861" w:rsidR="000D6729" w:rsidRPr="00896E15" w:rsidRDefault="00000000" w:rsidP="00896E15">
      <w:pPr>
        <w:pStyle w:val="ListParagraph"/>
        <w:numPr>
          <w:ilvl w:val="0"/>
          <w:numId w:val="14"/>
        </w:numPr>
        <w:tabs>
          <w:tab w:val="left" w:pos="8647"/>
        </w:tabs>
        <w:spacing w:after="40" w:line="240" w:lineRule="auto"/>
        <w:ind w:right="1099"/>
        <w:rPr>
          <w:rFonts w:ascii="Aptos" w:hAnsi="Aptos"/>
          <w:b/>
          <w:bCs/>
        </w:rPr>
      </w:pPr>
      <w:r w:rsidRPr="00896E15">
        <w:rPr>
          <w:rFonts w:ascii="Aptos" w:hAnsi="Aptos"/>
        </w:rPr>
        <w:t>Grafikon 1 centrirati, podesiti širinu na 11 cm, dodati tamnoplavi okvir debljine 1 pt i primeniti efekat Shadow – Outer: Offset Diagonal Bottom Right.</w:t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</w:rPr>
        <w:tab/>
      </w:r>
      <w:r w:rsidR="000041BC" w:rsidRPr="00896E15">
        <w:rPr>
          <w:rFonts w:ascii="Aptos" w:hAnsi="Aptos"/>
          <w:b/>
          <w:bCs/>
        </w:rPr>
        <w:t>1</w:t>
      </w:r>
      <w:r w:rsidR="00704648" w:rsidRPr="00896E15">
        <w:rPr>
          <w:rFonts w:ascii="Aptos" w:hAnsi="Aptos"/>
          <w:b/>
          <w:bCs/>
        </w:rPr>
        <w:t xml:space="preserve"> </w:t>
      </w:r>
    </w:p>
    <w:p w14:paraId="3399B55E" w14:textId="4993FA8C" w:rsidR="000D6729" w:rsidRPr="00896E15" w:rsidRDefault="00000000" w:rsidP="00896E15">
      <w:pPr>
        <w:pStyle w:val="ListParagraph"/>
        <w:numPr>
          <w:ilvl w:val="0"/>
          <w:numId w:val="14"/>
        </w:numPr>
        <w:tabs>
          <w:tab w:val="left" w:pos="8647"/>
        </w:tabs>
        <w:spacing w:after="40" w:line="240" w:lineRule="auto"/>
        <w:ind w:right="1099"/>
        <w:rPr>
          <w:rFonts w:ascii="Aptos" w:hAnsi="Aptos"/>
        </w:rPr>
      </w:pPr>
      <w:r w:rsidRPr="00896E15">
        <w:rPr>
          <w:rFonts w:ascii="Aptos" w:hAnsi="Aptos"/>
        </w:rPr>
        <w:t xml:space="preserve">Grafikon 2 centrirati, podesiti širinu na 11 cm, rotirati za 5° ulevo i primeniti efekat Soft Edges </w:t>
      </w:r>
      <w:r w:rsidR="00953F73" w:rsidRPr="00896E15">
        <w:rPr>
          <w:rFonts w:ascii="Aptos" w:hAnsi="Aptos"/>
        </w:rPr>
        <w:t>od</w:t>
      </w:r>
      <w:r w:rsidRPr="00896E15">
        <w:rPr>
          <w:rFonts w:ascii="Aptos" w:hAnsi="Aptos"/>
        </w:rPr>
        <w:t xml:space="preserve"> 2.5 pt.</w:t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</w:rPr>
        <w:tab/>
      </w:r>
      <w:r w:rsidR="000041BC" w:rsidRPr="00896E15">
        <w:rPr>
          <w:rFonts w:ascii="Aptos" w:hAnsi="Aptos"/>
          <w:b/>
          <w:bCs/>
        </w:rPr>
        <w:t>1</w:t>
      </w:r>
      <w:r w:rsidR="00704648" w:rsidRPr="00896E15">
        <w:rPr>
          <w:rFonts w:ascii="Aptos" w:hAnsi="Aptos"/>
        </w:rPr>
        <w:tab/>
      </w:r>
    </w:p>
    <w:p w14:paraId="53FC041D" w14:textId="77777777" w:rsidR="00235293" w:rsidRPr="00896E15" w:rsidRDefault="00235293" w:rsidP="00896E15">
      <w:pPr>
        <w:pStyle w:val="SectionHead"/>
        <w:tabs>
          <w:tab w:val="left" w:pos="8647"/>
        </w:tabs>
        <w:spacing w:before="120" w:after="60" w:line="240" w:lineRule="auto"/>
        <w:ind w:right="1099"/>
        <w:rPr>
          <w:rFonts w:ascii="Aptos" w:hAnsi="Aptos"/>
        </w:rPr>
      </w:pPr>
    </w:p>
    <w:p w14:paraId="2ACF993D" w14:textId="0A1B4A3F" w:rsidR="000D6729" w:rsidRPr="00896E15" w:rsidRDefault="00000000" w:rsidP="00896E15">
      <w:pPr>
        <w:pStyle w:val="SectionHead"/>
        <w:tabs>
          <w:tab w:val="left" w:pos="8647"/>
        </w:tabs>
        <w:spacing w:before="120" w:after="60" w:line="240" w:lineRule="auto"/>
        <w:ind w:right="1099"/>
        <w:rPr>
          <w:rFonts w:ascii="Aptos" w:hAnsi="Aptos"/>
        </w:rPr>
      </w:pPr>
      <w:r w:rsidRPr="00896E15">
        <w:rPr>
          <w:rFonts w:ascii="Aptos" w:hAnsi="Aptos"/>
        </w:rPr>
        <w:t>5. Oblikovanje natpisa i izvora</w:t>
      </w:r>
    </w:p>
    <w:p w14:paraId="79367493" w14:textId="4CFFB53C" w:rsidR="000D6729" w:rsidRPr="00896E15" w:rsidRDefault="00000000" w:rsidP="00896E15">
      <w:pPr>
        <w:pStyle w:val="ListParagraph"/>
        <w:numPr>
          <w:ilvl w:val="0"/>
          <w:numId w:val="15"/>
        </w:numPr>
        <w:tabs>
          <w:tab w:val="left" w:pos="8647"/>
        </w:tabs>
        <w:spacing w:after="40" w:line="240" w:lineRule="auto"/>
        <w:ind w:right="1099"/>
        <w:rPr>
          <w:rFonts w:ascii="Aptos" w:hAnsi="Aptos"/>
        </w:rPr>
      </w:pPr>
      <w:r w:rsidRPr="00896E15">
        <w:rPr>
          <w:rFonts w:ascii="Aptos" w:hAnsi="Aptos"/>
        </w:rPr>
        <w:t xml:space="preserve">Natpise </w:t>
      </w:r>
      <w:r w:rsidR="00953F73" w:rsidRPr="00896E15">
        <w:rPr>
          <w:rFonts w:ascii="Aptos" w:hAnsi="Aptos"/>
        </w:rPr>
        <w:t>iznad</w:t>
      </w:r>
      <w:r w:rsidRPr="00896E15">
        <w:rPr>
          <w:rFonts w:ascii="Aptos" w:hAnsi="Aptos"/>
        </w:rPr>
        <w:t xml:space="preserve"> grafikona formatirati fontom Cambria, veličine 11 pt, Bold, sa poravnanjem </w:t>
      </w:r>
      <w:r w:rsidR="00704648" w:rsidRPr="00896E15">
        <w:rPr>
          <w:rFonts w:ascii="Aptos" w:hAnsi="Aptos"/>
        </w:rPr>
        <w:t xml:space="preserve"> </w:t>
      </w:r>
      <w:r w:rsidRPr="00896E15">
        <w:rPr>
          <w:rFonts w:ascii="Aptos" w:hAnsi="Aptos"/>
        </w:rPr>
        <w:t>na sredinu.</w:t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</w:rPr>
        <w:tab/>
      </w:r>
      <w:r w:rsidR="002D616A" w:rsidRPr="00896E15">
        <w:rPr>
          <w:rFonts w:ascii="Aptos" w:hAnsi="Aptos"/>
          <w:b/>
          <w:bCs/>
        </w:rPr>
        <w:t>0.5</w:t>
      </w:r>
      <w:r w:rsidR="00704648" w:rsidRPr="00896E15">
        <w:rPr>
          <w:rFonts w:ascii="Aptos" w:hAnsi="Aptos"/>
          <w:b/>
          <w:bCs/>
        </w:rPr>
        <w:t xml:space="preserve"> </w:t>
      </w:r>
    </w:p>
    <w:p w14:paraId="39232D2E" w14:textId="08D8999D" w:rsidR="000D6729" w:rsidRPr="00896E15" w:rsidRDefault="00953F73" w:rsidP="00896E15">
      <w:pPr>
        <w:pStyle w:val="ListParagraph"/>
        <w:numPr>
          <w:ilvl w:val="0"/>
          <w:numId w:val="15"/>
        </w:numPr>
        <w:tabs>
          <w:tab w:val="left" w:pos="8647"/>
        </w:tabs>
        <w:spacing w:after="40" w:line="240" w:lineRule="auto"/>
        <w:ind w:right="1099"/>
        <w:jc w:val="both"/>
        <w:rPr>
          <w:rFonts w:ascii="Aptos" w:hAnsi="Aptos"/>
        </w:rPr>
      </w:pPr>
      <w:r w:rsidRPr="00896E15">
        <w:rPr>
          <w:rFonts w:ascii="Aptos" w:hAnsi="Aptos"/>
          <w:bCs/>
        </w:rPr>
        <w:t>Redove</w:t>
      </w:r>
      <w:r w:rsidRPr="00896E15">
        <w:rPr>
          <w:rFonts w:ascii="Aptos" w:hAnsi="Aptos"/>
        </w:rPr>
        <w:t xml:space="preserve"> koja počinju rečju „Izvor:” i nalaze se ispod grafikona formatirati veličinom 10 pt, Italic, sa poravnanjem udesno.</w:t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</w:rPr>
        <w:tab/>
      </w:r>
      <w:r w:rsidR="002D616A" w:rsidRPr="00896E15">
        <w:rPr>
          <w:rFonts w:ascii="Aptos" w:hAnsi="Aptos"/>
          <w:b/>
          <w:bCs/>
        </w:rPr>
        <w:t xml:space="preserve">0.5 </w:t>
      </w:r>
    </w:p>
    <w:p w14:paraId="4C898821" w14:textId="77777777" w:rsidR="00896E15" w:rsidRDefault="00896E15" w:rsidP="00896E15">
      <w:pPr>
        <w:pStyle w:val="SectionHead"/>
        <w:tabs>
          <w:tab w:val="left" w:pos="8647"/>
        </w:tabs>
        <w:spacing w:before="120" w:after="60" w:line="240" w:lineRule="auto"/>
        <w:ind w:right="1099"/>
        <w:rPr>
          <w:rFonts w:ascii="Aptos" w:hAnsi="Aptos"/>
        </w:rPr>
      </w:pPr>
    </w:p>
    <w:p w14:paraId="15890844" w14:textId="6DCF80B5" w:rsidR="000D6729" w:rsidRPr="00896E15" w:rsidRDefault="00000000" w:rsidP="00896E15">
      <w:pPr>
        <w:pStyle w:val="SectionHead"/>
        <w:tabs>
          <w:tab w:val="left" w:pos="8647"/>
        </w:tabs>
        <w:spacing w:before="120" w:after="60" w:line="240" w:lineRule="auto"/>
        <w:ind w:right="1099"/>
        <w:rPr>
          <w:rFonts w:ascii="Aptos" w:hAnsi="Aptos"/>
        </w:rPr>
      </w:pPr>
      <w:r w:rsidRPr="00896E15">
        <w:rPr>
          <w:rFonts w:ascii="Aptos" w:hAnsi="Aptos"/>
        </w:rPr>
        <w:t>6. Text Box</w:t>
      </w:r>
    </w:p>
    <w:p w14:paraId="450EE847" w14:textId="7889D534" w:rsidR="000D6729" w:rsidRPr="00896E15" w:rsidRDefault="00000000" w:rsidP="00896E15">
      <w:pPr>
        <w:pStyle w:val="ListParagraph"/>
        <w:numPr>
          <w:ilvl w:val="0"/>
          <w:numId w:val="16"/>
        </w:numPr>
        <w:tabs>
          <w:tab w:val="left" w:pos="8647"/>
        </w:tabs>
        <w:spacing w:after="40" w:line="240" w:lineRule="auto"/>
        <w:ind w:right="1099"/>
        <w:rPr>
          <w:rFonts w:ascii="Aptos" w:hAnsi="Aptos"/>
        </w:rPr>
      </w:pPr>
      <w:r w:rsidRPr="00896E15">
        <w:rPr>
          <w:rFonts w:ascii="Aptos" w:hAnsi="Aptos"/>
        </w:rPr>
        <w:t>Ispod drugog izvora uneti Text Box tipa Simple Text Box.</w:t>
      </w:r>
      <w:r w:rsidR="000041BC" w:rsidRPr="00896E15">
        <w:rPr>
          <w:rFonts w:ascii="Aptos" w:hAnsi="Aptos"/>
        </w:rPr>
        <w:t xml:space="preserve"> U njega upisati tekst: NETFLIX – DIGITALNA PLATFORMA I MREŽNI EFEKTI.</w:t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</w:rPr>
        <w:tab/>
      </w:r>
      <w:r w:rsidR="002D616A" w:rsidRPr="00896E15">
        <w:rPr>
          <w:rFonts w:ascii="Aptos" w:hAnsi="Aptos"/>
          <w:b/>
          <w:bCs/>
        </w:rPr>
        <w:t>1</w:t>
      </w:r>
      <w:r w:rsidR="00704648" w:rsidRPr="00896E15">
        <w:rPr>
          <w:rFonts w:ascii="Aptos" w:hAnsi="Aptos"/>
          <w:b/>
          <w:bCs/>
        </w:rPr>
        <w:t xml:space="preserve"> </w:t>
      </w:r>
    </w:p>
    <w:p w14:paraId="40A7EFFD" w14:textId="5AC51C6E" w:rsidR="000D6729" w:rsidRPr="00896E15" w:rsidRDefault="00000000" w:rsidP="00896E15">
      <w:pPr>
        <w:pStyle w:val="ListParagraph"/>
        <w:numPr>
          <w:ilvl w:val="0"/>
          <w:numId w:val="16"/>
        </w:numPr>
        <w:tabs>
          <w:tab w:val="left" w:pos="8647"/>
        </w:tabs>
        <w:spacing w:after="40" w:line="240" w:lineRule="auto"/>
        <w:ind w:right="1099"/>
        <w:rPr>
          <w:rFonts w:ascii="Aptos" w:hAnsi="Aptos"/>
        </w:rPr>
      </w:pPr>
      <w:r w:rsidRPr="00896E15">
        <w:rPr>
          <w:rFonts w:ascii="Aptos" w:hAnsi="Aptos"/>
        </w:rPr>
        <w:t>Tekst u okviru formatirati fontom Cambria, veličine 12 pt, Bold, sa poravnanjem na sredinu.</w:t>
      </w:r>
      <w:r w:rsidR="00704648" w:rsidRPr="00896E15">
        <w:rPr>
          <w:rFonts w:ascii="Aptos" w:hAnsi="Aptos"/>
        </w:rPr>
        <w:t xml:space="preserve"> </w:t>
      </w:r>
      <w:r w:rsidR="000041BC" w:rsidRPr="00896E15">
        <w:rPr>
          <w:rFonts w:ascii="Aptos" w:hAnsi="Aptos"/>
        </w:rPr>
        <w:t>Okvir Text Box-a obojiti plavom bojom.</w:t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  <w:b/>
          <w:bCs/>
        </w:rPr>
        <w:t xml:space="preserve">0.5 </w:t>
      </w:r>
    </w:p>
    <w:p w14:paraId="05AEA48A" w14:textId="57E5DD3F" w:rsidR="000D6729" w:rsidRPr="00896E15" w:rsidRDefault="00704648" w:rsidP="00896E15">
      <w:pPr>
        <w:tabs>
          <w:tab w:val="left" w:pos="8647"/>
        </w:tabs>
        <w:spacing w:after="40" w:line="240" w:lineRule="auto"/>
        <w:ind w:left="283" w:right="1099" w:hanging="283"/>
        <w:rPr>
          <w:rFonts w:ascii="Aptos" w:hAnsi="Aptos"/>
        </w:rPr>
      </w:pPr>
      <w:r w:rsidRPr="00896E15">
        <w:rPr>
          <w:rFonts w:ascii="Aptos" w:hAnsi="Aptos"/>
        </w:rPr>
        <w:tab/>
      </w:r>
      <w:r w:rsidRPr="00896E15">
        <w:rPr>
          <w:rFonts w:ascii="Aptos" w:hAnsi="Aptos"/>
        </w:rPr>
        <w:tab/>
      </w:r>
    </w:p>
    <w:p w14:paraId="17EAFDA1" w14:textId="77777777" w:rsidR="000D6729" w:rsidRPr="00896E15" w:rsidRDefault="00000000" w:rsidP="00896E15">
      <w:pPr>
        <w:pStyle w:val="SectionHead"/>
        <w:tabs>
          <w:tab w:val="left" w:pos="8647"/>
        </w:tabs>
        <w:spacing w:before="120" w:after="60" w:line="240" w:lineRule="auto"/>
        <w:ind w:right="1099"/>
        <w:rPr>
          <w:rFonts w:ascii="Aptos" w:hAnsi="Aptos"/>
        </w:rPr>
      </w:pPr>
      <w:r w:rsidRPr="00896E15">
        <w:rPr>
          <w:rFonts w:ascii="Aptos" w:hAnsi="Aptos"/>
        </w:rPr>
        <w:t>7. Fusnota</w:t>
      </w:r>
    </w:p>
    <w:p w14:paraId="680A8831" w14:textId="56E0A192" w:rsidR="00CC0B50" w:rsidRPr="00896E15" w:rsidRDefault="00000000" w:rsidP="00896E15">
      <w:pPr>
        <w:pStyle w:val="ListParagraph"/>
        <w:numPr>
          <w:ilvl w:val="0"/>
          <w:numId w:val="17"/>
        </w:numPr>
        <w:tabs>
          <w:tab w:val="left" w:pos="8647"/>
        </w:tabs>
        <w:spacing w:line="240" w:lineRule="auto"/>
        <w:ind w:right="1099"/>
        <w:jc w:val="both"/>
        <w:rPr>
          <w:rFonts w:ascii="Aptos" w:hAnsi="Aptos"/>
        </w:rPr>
      </w:pPr>
      <w:r w:rsidRPr="00896E15">
        <w:rPr>
          <w:rFonts w:ascii="Aptos" w:hAnsi="Aptos"/>
        </w:rPr>
        <w:t>Kod reči „algoritme” u drugom pasusu uneti fusnotu sa</w:t>
      </w:r>
      <w:r w:rsidR="00CC0B50" w:rsidRPr="00896E15">
        <w:rPr>
          <w:rFonts w:ascii="Aptos" w:hAnsi="Aptos"/>
        </w:rPr>
        <w:t xml:space="preserve"> sledećim tekstom: “Algoritmi preporuke predstavljaju skup pravila i modela koji korisnicima predlažu sadržaj na osnovu prethodnog ponašanja, interesovanja i sličnosti sa drugim korisnicima”.</w:t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</w:rPr>
        <w:tab/>
      </w:r>
      <w:r w:rsidR="002D616A" w:rsidRPr="00896E15">
        <w:rPr>
          <w:rFonts w:ascii="Aptos" w:hAnsi="Aptos"/>
          <w:b/>
          <w:bCs/>
        </w:rPr>
        <w:t>1</w:t>
      </w:r>
      <w:r w:rsidR="00704648" w:rsidRPr="00896E15">
        <w:rPr>
          <w:rFonts w:ascii="Aptos" w:hAnsi="Aptos"/>
          <w:b/>
          <w:bCs/>
        </w:rPr>
        <w:t xml:space="preserve"> </w:t>
      </w:r>
    </w:p>
    <w:p w14:paraId="7775D2A8" w14:textId="02A33050" w:rsidR="000D6729" w:rsidRPr="00896E15" w:rsidRDefault="00000000" w:rsidP="00896E15">
      <w:pPr>
        <w:pStyle w:val="ListParagraph"/>
        <w:numPr>
          <w:ilvl w:val="0"/>
          <w:numId w:val="17"/>
        </w:numPr>
        <w:tabs>
          <w:tab w:val="left" w:pos="8647"/>
        </w:tabs>
        <w:spacing w:line="240" w:lineRule="auto"/>
        <w:ind w:right="1099"/>
        <w:jc w:val="both"/>
        <w:rPr>
          <w:rFonts w:ascii="Aptos" w:hAnsi="Aptos"/>
        </w:rPr>
      </w:pPr>
      <w:r w:rsidRPr="00896E15">
        <w:rPr>
          <w:rFonts w:ascii="Aptos" w:hAnsi="Aptos"/>
        </w:rPr>
        <w:t>Oznaku fusnote postaviti u formatu 1, 2, 3...</w:t>
      </w:r>
      <w:r w:rsidR="000041BC" w:rsidRPr="00896E15">
        <w:rPr>
          <w:rFonts w:ascii="Aptos" w:hAnsi="Aptos"/>
        </w:rPr>
        <w:t xml:space="preserve"> Tekst fusnote formatirati fontom Cambria, veličine 10 pt.</w:t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</w:rPr>
        <w:tab/>
      </w:r>
      <w:r w:rsidR="002D616A" w:rsidRPr="00896E15">
        <w:rPr>
          <w:rFonts w:ascii="Aptos" w:hAnsi="Aptos"/>
          <w:b/>
          <w:bCs/>
        </w:rPr>
        <w:t>0.5</w:t>
      </w:r>
      <w:r w:rsidR="00704648" w:rsidRPr="00896E15">
        <w:rPr>
          <w:rFonts w:ascii="Aptos" w:hAnsi="Aptos"/>
          <w:b/>
          <w:bCs/>
        </w:rPr>
        <w:t xml:space="preserve"> </w:t>
      </w:r>
    </w:p>
    <w:p w14:paraId="16B29B9E" w14:textId="77777777" w:rsidR="000D6729" w:rsidRPr="00896E15" w:rsidRDefault="00000000" w:rsidP="00896E15">
      <w:pPr>
        <w:pStyle w:val="SectionHead"/>
        <w:tabs>
          <w:tab w:val="left" w:pos="8647"/>
        </w:tabs>
        <w:spacing w:before="120" w:after="60" w:line="240" w:lineRule="auto"/>
        <w:ind w:right="1099"/>
        <w:rPr>
          <w:rFonts w:ascii="Aptos" w:hAnsi="Aptos"/>
        </w:rPr>
      </w:pPr>
      <w:r w:rsidRPr="00896E15">
        <w:rPr>
          <w:rFonts w:ascii="Aptos" w:hAnsi="Aptos"/>
        </w:rPr>
        <w:t>8. WordArt</w:t>
      </w:r>
    </w:p>
    <w:p w14:paraId="5D08BD5C" w14:textId="49813179" w:rsidR="000D6729" w:rsidRPr="00896E15" w:rsidRDefault="00000000" w:rsidP="00896E15">
      <w:pPr>
        <w:pStyle w:val="ListParagraph"/>
        <w:numPr>
          <w:ilvl w:val="0"/>
          <w:numId w:val="18"/>
        </w:numPr>
        <w:tabs>
          <w:tab w:val="left" w:pos="8647"/>
        </w:tabs>
        <w:spacing w:after="40" w:line="240" w:lineRule="auto"/>
        <w:ind w:right="1099"/>
        <w:jc w:val="both"/>
        <w:rPr>
          <w:rFonts w:ascii="Aptos" w:hAnsi="Aptos"/>
        </w:rPr>
      </w:pPr>
      <w:r w:rsidRPr="00896E15">
        <w:rPr>
          <w:rFonts w:ascii="Aptos" w:hAnsi="Aptos"/>
        </w:rPr>
        <w:t>Iznad Text Box-a uneti jedan WordArt po izboru.</w:t>
      </w:r>
      <w:r w:rsidR="000041BC" w:rsidRPr="00896E15">
        <w:rPr>
          <w:rFonts w:ascii="Aptos" w:hAnsi="Aptos"/>
        </w:rPr>
        <w:t xml:space="preserve"> U WordArt upisati tekst: Digitalna ekonomija. WordArt postaviti tako da bude centriran.</w:t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  <w:b/>
          <w:bCs/>
        </w:rPr>
        <w:t xml:space="preserve">1 </w:t>
      </w:r>
    </w:p>
    <w:p w14:paraId="38080F79" w14:textId="77777777" w:rsidR="000D6729" w:rsidRPr="00896E15" w:rsidRDefault="00000000" w:rsidP="00896E15">
      <w:pPr>
        <w:pStyle w:val="SectionHead"/>
        <w:tabs>
          <w:tab w:val="left" w:pos="8647"/>
        </w:tabs>
        <w:spacing w:before="120" w:after="60" w:line="240" w:lineRule="auto"/>
        <w:ind w:right="1099"/>
        <w:rPr>
          <w:rFonts w:ascii="Aptos" w:hAnsi="Aptos"/>
        </w:rPr>
      </w:pPr>
      <w:r w:rsidRPr="00896E15">
        <w:rPr>
          <w:rFonts w:ascii="Aptos" w:hAnsi="Aptos"/>
        </w:rPr>
        <w:t>9. Formula</w:t>
      </w:r>
    </w:p>
    <w:p w14:paraId="284672FE" w14:textId="7C53C293" w:rsidR="000D6729" w:rsidRPr="00896E15" w:rsidRDefault="00000000" w:rsidP="00896E15">
      <w:pPr>
        <w:pStyle w:val="ListParagraph"/>
        <w:numPr>
          <w:ilvl w:val="0"/>
          <w:numId w:val="19"/>
        </w:numPr>
        <w:tabs>
          <w:tab w:val="left" w:pos="8647"/>
        </w:tabs>
        <w:spacing w:after="40" w:line="240" w:lineRule="auto"/>
        <w:ind w:right="1099"/>
        <w:rPr>
          <w:rFonts w:ascii="Aptos" w:hAnsi="Aptos"/>
        </w:rPr>
      </w:pPr>
      <w:r w:rsidRPr="00896E15">
        <w:rPr>
          <w:rFonts w:ascii="Aptos" w:hAnsi="Aptos"/>
        </w:rPr>
        <w:t>Na kraju dokumenta, ispod Text Box-a, uneti</w:t>
      </w:r>
      <w:r w:rsidR="00CC0B50" w:rsidRPr="00896E15">
        <w:rPr>
          <w:rFonts w:ascii="Aptos" w:hAnsi="Aptos"/>
        </w:rPr>
        <w:t xml:space="preserve"> kao</w:t>
      </w:r>
      <w:r w:rsidRPr="00896E15">
        <w:rPr>
          <w:rFonts w:ascii="Aptos" w:hAnsi="Aptos"/>
        </w:rPr>
        <w:t xml:space="preserve"> formulu: V = f(K, S, A).</w:t>
      </w:r>
      <w:r w:rsidR="00704648" w:rsidRPr="00896E15">
        <w:rPr>
          <w:rFonts w:ascii="Aptos" w:hAnsi="Aptos"/>
        </w:rPr>
        <w:t xml:space="preserve"> </w:t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</w:rPr>
        <w:tab/>
      </w:r>
      <w:r w:rsidR="004515EF" w:rsidRPr="00896E15">
        <w:rPr>
          <w:rFonts w:ascii="Aptos" w:hAnsi="Aptos"/>
          <w:b/>
          <w:bCs/>
        </w:rPr>
        <w:t>1</w:t>
      </w:r>
      <w:r w:rsidR="002D616A" w:rsidRPr="00896E15">
        <w:rPr>
          <w:rFonts w:ascii="Aptos" w:hAnsi="Aptos"/>
          <w:b/>
          <w:bCs/>
        </w:rPr>
        <w:t xml:space="preserve"> </w:t>
      </w:r>
    </w:p>
    <w:p w14:paraId="31B6528A" w14:textId="345C8D85" w:rsidR="000D6729" w:rsidRPr="00896E15" w:rsidRDefault="00000000" w:rsidP="00896E15">
      <w:pPr>
        <w:pStyle w:val="ListParagraph"/>
        <w:numPr>
          <w:ilvl w:val="0"/>
          <w:numId w:val="19"/>
        </w:numPr>
        <w:tabs>
          <w:tab w:val="left" w:pos="8647"/>
        </w:tabs>
        <w:spacing w:after="40" w:line="240" w:lineRule="auto"/>
        <w:ind w:right="1099"/>
        <w:jc w:val="both"/>
        <w:rPr>
          <w:rFonts w:ascii="Aptos" w:hAnsi="Aptos"/>
        </w:rPr>
      </w:pPr>
      <w:r w:rsidRPr="00896E15">
        <w:rPr>
          <w:rFonts w:ascii="Aptos" w:hAnsi="Aptos"/>
        </w:rPr>
        <w:t>Ispod formule napisati: V – vrednost platforme; K – korisnici; S – sadržaj; A – algoritmi.</w:t>
      </w:r>
      <w:r w:rsidR="00704648" w:rsidRPr="00896E15">
        <w:rPr>
          <w:rFonts w:ascii="Aptos" w:hAnsi="Aptos"/>
        </w:rPr>
        <w:t xml:space="preserve"> </w:t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  <w:b/>
          <w:bCs/>
        </w:rPr>
        <w:t xml:space="preserve">0.5 </w:t>
      </w:r>
    </w:p>
    <w:p w14:paraId="3A8950EC" w14:textId="5DADF491" w:rsidR="000D6729" w:rsidRPr="00896E15" w:rsidRDefault="00000000" w:rsidP="00896E15">
      <w:pPr>
        <w:pStyle w:val="ListParagraph"/>
        <w:numPr>
          <w:ilvl w:val="0"/>
          <w:numId w:val="19"/>
        </w:numPr>
        <w:tabs>
          <w:tab w:val="left" w:pos="8647"/>
        </w:tabs>
        <w:spacing w:after="40" w:line="240" w:lineRule="auto"/>
        <w:ind w:right="1099"/>
        <w:rPr>
          <w:rFonts w:ascii="Aptos" w:hAnsi="Aptos"/>
        </w:rPr>
      </w:pPr>
      <w:r w:rsidRPr="00896E15">
        <w:rPr>
          <w:rFonts w:ascii="Aptos" w:hAnsi="Aptos"/>
        </w:rPr>
        <w:t>Formulu i objašnjenje poravnati udesno.</w:t>
      </w:r>
      <w:r w:rsidR="00704648" w:rsidRPr="00896E15">
        <w:rPr>
          <w:rFonts w:ascii="Aptos" w:hAnsi="Aptos"/>
        </w:rPr>
        <w:t xml:space="preserve"> </w:t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  <w:b/>
          <w:bCs/>
        </w:rPr>
        <w:t xml:space="preserve">0.5 </w:t>
      </w:r>
    </w:p>
    <w:p w14:paraId="40F250F1" w14:textId="77777777" w:rsidR="000D6729" w:rsidRPr="00896E15" w:rsidRDefault="00000000" w:rsidP="00896E15">
      <w:pPr>
        <w:pStyle w:val="SectionHead"/>
        <w:tabs>
          <w:tab w:val="left" w:pos="8647"/>
        </w:tabs>
        <w:spacing w:before="120" w:after="60" w:line="240" w:lineRule="auto"/>
        <w:ind w:right="1099"/>
        <w:rPr>
          <w:rFonts w:ascii="Aptos" w:hAnsi="Aptos"/>
        </w:rPr>
      </w:pPr>
      <w:r w:rsidRPr="00896E15">
        <w:rPr>
          <w:rFonts w:ascii="Aptos" w:hAnsi="Aptos"/>
        </w:rPr>
        <w:t>10. Tabela</w:t>
      </w:r>
    </w:p>
    <w:p w14:paraId="2B17F3E9" w14:textId="758C42ED" w:rsidR="000D6729" w:rsidRPr="00896E15" w:rsidRDefault="00000000" w:rsidP="00896E15">
      <w:pPr>
        <w:pStyle w:val="ListParagraph"/>
        <w:numPr>
          <w:ilvl w:val="0"/>
          <w:numId w:val="20"/>
        </w:numPr>
        <w:tabs>
          <w:tab w:val="left" w:pos="8647"/>
        </w:tabs>
        <w:spacing w:after="40" w:line="240" w:lineRule="auto"/>
        <w:ind w:right="1099"/>
        <w:rPr>
          <w:rFonts w:ascii="Aptos" w:hAnsi="Aptos"/>
        </w:rPr>
      </w:pPr>
      <w:r w:rsidRPr="00896E15">
        <w:rPr>
          <w:rFonts w:ascii="Aptos" w:hAnsi="Aptos"/>
        </w:rPr>
        <w:t xml:space="preserve">Na kraju dokumenta uneti tabelu sa 2 kolone i </w:t>
      </w:r>
      <w:r w:rsidR="00AA1DDE" w:rsidRPr="00896E15">
        <w:rPr>
          <w:rFonts w:ascii="Aptos" w:hAnsi="Aptos"/>
        </w:rPr>
        <w:t>4</w:t>
      </w:r>
      <w:r w:rsidRPr="00896E15">
        <w:rPr>
          <w:rFonts w:ascii="Aptos" w:hAnsi="Aptos"/>
        </w:rPr>
        <w:t xml:space="preserve"> reda sa podacima</w:t>
      </w:r>
      <w:r w:rsidR="00AA1DDE" w:rsidRPr="00896E15">
        <w:rPr>
          <w:rFonts w:ascii="Aptos" w:hAnsi="Aptos"/>
        </w:rPr>
        <w:t xml:space="preserve">: </w:t>
      </w:r>
      <w:r w:rsidRPr="00896E15">
        <w:rPr>
          <w:rFonts w:ascii="Aptos" w:hAnsi="Aptos"/>
        </w:rPr>
        <w:t xml:space="preserve"> </w:t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  <w:b/>
          <w:bCs/>
        </w:rPr>
        <w:t xml:space="preserve">2 </w:t>
      </w:r>
    </w:p>
    <w:tbl>
      <w:tblPr>
        <w:tblStyle w:val="TableGrid"/>
        <w:tblW w:w="0" w:type="auto"/>
        <w:tblInd w:w="1384" w:type="dxa"/>
        <w:tblLook w:val="04A0" w:firstRow="1" w:lastRow="0" w:firstColumn="1" w:lastColumn="0" w:noHBand="0" w:noVBand="1"/>
      </w:tblPr>
      <w:tblGrid>
        <w:gridCol w:w="3119"/>
        <w:gridCol w:w="3543"/>
      </w:tblGrid>
      <w:tr w:rsidR="00AA1DDE" w:rsidRPr="00896E15" w14:paraId="46087C72" w14:textId="77777777" w:rsidTr="00896E15">
        <w:tc>
          <w:tcPr>
            <w:tcW w:w="3119" w:type="dxa"/>
          </w:tcPr>
          <w:p w14:paraId="193A3D75" w14:textId="77777777" w:rsidR="00AA1DDE" w:rsidRPr="00896E15" w:rsidRDefault="00AA1DDE" w:rsidP="00896E15">
            <w:pPr>
              <w:tabs>
                <w:tab w:val="left" w:pos="8647"/>
              </w:tabs>
              <w:ind w:right="1099"/>
              <w:jc w:val="center"/>
              <w:rPr>
                <w:rFonts w:ascii="Aptos" w:hAnsi="Aptos"/>
              </w:rPr>
            </w:pPr>
            <w:r w:rsidRPr="00896E15">
              <w:rPr>
                <w:rFonts w:ascii="Aptos" w:hAnsi="Aptos"/>
                <w:b/>
              </w:rPr>
              <w:t>Element platforme</w:t>
            </w:r>
          </w:p>
        </w:tc>
        <w:tc>
          <w:tcPr>
            <w:tcW w:w="3543" w:type="dxa"/>
          </w:tcPr>
          <w:p w14:paraId="6A547B3B" w14:textId="77777777" w:rsidR="00AA1DDE" w:rsidRPr="00896E15" w:rsidRDefault="00AA1DDE" w:rsidP="00896E15">
            <w:pPr>
              <w:tabs>
                <w:tab w:val="left" w:pos="8647"/>
              </w:tabs>
              <w:ind w:right="1099"/>
              <w:jc w:val="center"/>
              <w:rPr>
                <w:rFonts w:ascii="Aptos" w:hAnsi="Aptos"/>
              </w:rPr>
            </w:pPr>
            <w:r w:rsidRPr="00896E15">
              <w:rPr>
                <w:rFonts w:ascii="Aptos" w:hAnsi="Aptos"/>
                <w:b/>
              </w:rPr>
              <w:t>Uloga</w:t>
            </w:r>
          </w:p>
        </w:tc>
      </w:tr>
      <w:tr w:rsidR="00AA1DDE" w:rsidRPr="00896E15" w14:paraId="39559935" w14:textId="77777777" w:rsidTr="00896E15">
        <w:tc>
          <w:tcPr>
            <w:tcW w:w="3119" w:type="dxa"/>
          </w:tcPr>
          <w:p w14:paraId="4E9AFE79" w14:textId="77777777" w:rsidR="00AA1DDE" w:rsidRPr="00896E15" w:rsidRDefault="00AA1DDE" w:rsidP="00896E15">
            <w:pPr>
              <w:tabs>
                <w:tab w:val="left" w:pos="8647"/>
              </w:tabs>
              <w:ind w:right="1099"/>
              <w:jc w:val="center"/>
              <w:rPr>
                <w:rFonts w:ascii="Aptos" w:hAnsi="Aptos"/>
              </w:rPr>
            </w:pPr>
            <w:r w:rsidRPr="00896E15">
              <w:rPr>
                <w:rFonts w:ascii="Aptos" w:hAnsi="Aptos"/>
              </w:rPr>
              <w:t>Korisnici</w:t>
            </w:r>
          </w:p>
        </w:tc>
        <w:tc>
          <w:tcPr>
            <w:tcW w:w="3543" w:type="dxa"/>
          </w:tcPr>
          <w:p w14:paraId="2B2158BA" w14:textId="77777777" w:rsidR="00AA1DDE" w:rsidRPr="00896E15" w:rsidRDefault="00AA1DDE" w:rsidP="00896E15">
            <w:pPr>
              <w:tabs>
                <w:tab w:val="left" w:pos="8647"/>
              </w:tabs>
              <w:ind w:right="1099"/>
              <w:rPr>
                <w:rFonts w:ascii="Aptos" w:hAnsi="Aptos"/>
              </w:rPr>
            </w:pPr>
            <w:r w:rsidRPr="00896E15">
              <w:rPr>
                <w:rFonts w:ascii="Aptos" w:hAnsi="Aptos"/>
              </w:rPr>
              <w:t>Kreiraju tražnju</w:t>
            </w:r>
          </w:p>
        </w:tc>
      </w:tr>
      <w:tr w:rsidR="00AA1DDE" w:rsidRPr="00896E15" w14:paraId="63B58928" w14:textId="77777777" w:rsidTr="00896E15">
        <w:tc>
          <w:tcPr>
            <w:tcW w:w="3119" w:type="dxa"/>
          </w:tcPr>
          <w:p w14:paraId="23E36497" w14:textId="77777777" w:rsidR="00AA1DDE" w:rsidRPr="00896E15" w:rsidRDefault="00AA1DDE" w:rsidP="00896E15">
            <w:pPr>
              <w:tabs>
                <w:tab w:val="left" w:pos="8647"/>
              </w:tabs>
              <w:ind w:right="1099"/>
              <w:jc w:val="center"/>
              <w:rPr>
                <w:rFonts w:ascii="Aptos" w:hAnsi="Aptos"/>
              </w:rPr>
            </w:pPr>
            <w:r w:rsidRPr="00896E15">
              <w:rPr>
                <w:rFonts w:ascii="Aptos" w:hAnsi="Aptos"/>
              </w:rPr>
              <w:t>Kreatori sadržaja</w:t>
            </w:r>
          </w:p>
        </w:tc>
        <w:tc>
          <w:tcPr>
            <w:tcW w:w="3543" w:type="dxa"/>
          </w:tcPr>
          <w:p w14:paraId="6596C2A1" w14:textId="77777777" w:rsidR="00AA1DDE" w:rsidRPr="00896E15" w:rsidRDefault="00AA1DDE" w:rsidP="00896E15">
            <w:pPr>
              <w:tabs>
                <w:tab w:val="left" w:pos="8647"/>
              </w:tabs>
              <w:ind w:right="1099"/>
              <w:rPr>
                <w:rFonts w:ascii="Aptos" w:hAnsi="Aptos"/>
              </w:rPr>
            </w:pPr>
            <w:r w:rsidRPr="00896E15">
              <w:rPr>
                <w:rFonts w:ascii="Aptos" w:hAnsi="Aptos"/>
              </w:rPr>
              <w:t>Obezbeđuju ponudu</w:t>
            </w:r>
          </w:p>
        </w:tc>
      </w:tr>
      <w:tr w:rsidR="00AA1DDE" w:rsidRPr="00896E15" w14:paraId="71B5399B" w14:textId="77777777" w:rsidTr="00896E15">
        <w:tc>
          <w:tcPr>
            <w:tcW w:w="3119" w:type="dxa"/>
          </w:tcPr>
          <w:p w14:paraId="465BA83C" w14:textId="77777777" w:rsidR="00AA1DDE" w:rsidRPr="00896E15" w:rsidRDefault="00AA1DDE" w:rsidP="00896E15">
            <w:pPr>
              <w:tabs>
                <w:tab w:val="left" w:pos="8647"/>
              </w:tabs>
              <w:ind w:right="1099"/>
              <w:jc w:val="center"/>
              <w:rPr>
                <w:rFonts w:ascii="Aptos" w:hAnsi="Aptos"/>
              </w:rPr>
            </w:pPr>
            <w:r w:rsidRPr="00896E15">
              <w:rPr>
                <w:rFonts w:ascii="Aptos" w:hAnsi="Aptos"/>
              </w:rPr>
              <w:t>Algoritmi</w:t>
            </w:r>
          </w:p>
        </w:tc>
        <w:tc>
          <w:tcPr>
            <w:tcW w:w="3543" w:type="dxa"/>
          </w:tcPr>
          <w:p w14:paraId="4551E46E" w14:textId="77777777" w:rsidR="00AA1DDE" w:rsidRPr="00896E15" w:rsidRDefault="00AA1DDE" w:rsidP="00896E15">
            <w:pPr>
              <w:tabs>
                <w:tab w:val="left" w:pos="8647"/>
              </w:tabs>
              <w:ind w:right="1099"/>
              <w:rPr>
                <w:rFonts w:ascii="Aptos" w:hAnsi="Aptos"/>
              </w:rPr>
            </w:pPr>
            <w:r w:rsidRPr="00896E15">
              <w:rPr>
                <w:rFonts w:ascii="Aptos" w:hAnsi="Aptos"/>
              </w:rPr>
              <w:t>Povezuju korisnike i sadržaj</w:t>
            </w:r>
          </w:p>
        </w:tc>
      </w:tr>
    </w:tbl>
    <w:p w14:paraId="7A81BFC5" w14:textId="77777777" w:rsidR="00AA1DDE" w:rsidRPr="00896E15" w:rsidRDefault="00AA1DDE" w:rsidP="00896E15">
      <w:pPr>
        <w:tabs>
          <w:tab w:val="left" w:pos="8647"/>
        </w:tabs>
        <w:spacing w:after="40" w:line="240" w:lineRule="auto"/>
        <w:ind w:left="283" w:right="1099" w:hanging="283"/>
        <w:rPr>
          <w:rFonts w:ascii="Aptos" w:hAnsi="Aptos"/>
        </w:rPr>
      </w:pPr>
    </w:p>
    <w:p w14:paraId="50F4FAA0" w14:textId="20F07FA7" w:rsidR="000D6729" w:rsidRPr="00896E15" w:rsidRDefault="00000000" w:rsidP="00896E15">
      <w:pPr>
        <w:pStyle w:val="ListParagraph"/>
        <w:numPr>
          <w:ilvl w:val="0"/>
          <w:numId w:val="21"/>
        </w:numPr>
        <w:tabs>
          <w:tab w:val="left" w:pos="8647"/>
        </w:tabs>
        <w:spacing w:after="40" w:line="240" w:lineRule="auto"/>
        <w:ind w:right="1099"/>
        <w:rPr>
          <w:rFonts w:ascii="Aptos" w:hAnsi="Aptos"/>
        </w:rPr>
      </w:pPr>
      <w:r w:rsidRPr="00896E15">
        <w:rPr>
          <w:rFonts w:ascii="Aptos" w:hAnsi="Aptos"/>
        </w:rPr>
        <w:t xml:space="preserve">Prvi red tabele obojiti svetloplavom bojom i formatirati </w:t>
      </w:r>
      <w:r w:rsidR="00AA1DDE" w:rsidRPr="00896E15">
        <w:rPr>
          <w:rFonts w:ascii="Aptos" w:hAnsi="Aptos"/>
        </w:rPr>
        <w:t xml:space="preserve">tekst da bude </w:t>
      </w:r>
      <w:r w:rsidRPr="00896E15">
        <w:rPr>
          <w:rFonts w:ascii="Aptos" w:hAnsi="Aptos"/>
        </w:rPr>
        <w:t>Bold.</w:t>
      </w:r>
      <w:r w:rsidR="00704648" w:rsidRPr="00896E15">
        <w:rPr>
          <w:rFonts w:ascii="Aptos" w:hAnsi="Aptos"/>
        </w:rPr>
        <w:t xml:space="preserve"> </w:t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  <w:b/>
          <w:bCs/>
        </w:rPr>
        <w:t xml:space="preserve">1 </w:t>
      </w:r>
    </w:p>
    <w:p w14:paraId="613FA2D1" w14:textId="455DDF64" w:rsidR="000D6729" w:rsidRPr="00896E15" w:rsidRDefault="00000000" w:rsidP="00896E15">
      <w:pPr>
        <w:pStyle w:val="ListParagraph"/>
        <w:numPr>
          <w:ilvl w:val="0"/>
          <w:numId w:val="21"/>
        </w:numPr>
        <w:tabs>
          <w:tab w:val="left" w:pos="8647"/>
        </w:tabs>
        <w:spacing w:after="40" w:line="240" w:lineRule="auto"/>
        <w:ind w:right="1099"/>
        <w:rPr>
          <w:rFonts w:ascii="Aptos" w:hAnsi="Aptos"/>
          <w:b/>
          <w:bCs/>
        </w:rPr>
      </w:pPr>
      <w:r w:rsidRPr="00896E15">
        <w:rPr>
          <w:rFonts w:ascii="Aptos" w:hAnsi="Aptos"/>
        </w:rPr>
        <w:t xml:space="preserve">Tabelu </w:t>
      </w:r>
      <w:r w:rsidR="00AA1DDE" w:rsidRPr="00896E15">
        <w:rPr>
          <w:rFonts w:ascii="Aptos" w:hAnsi="Aptos"/>
        </w:rPr>
        <w:t>centrirati na stranici</w:t>
      </w:r>
      <w:r w:rsidRPr="00896E15">
        <w:rPr>
          <w:rFonts w:ascii="Aptos" w:hAnsi="Aptos"/>
        </w:rPr>
        <w:t>.</w:t>
      </w:r>
      <w:r w:rsidR="00AA1DDE" w:rsidRPr="00896E15">
        <w:rPr>
          <w:rFonts w:ascii="Aptos" w:hAnsi="Aptos"/>
        </w:rPr>
        <w:t xml:space="preserve"> Tekst unutar ćelija treba da bude centriran.</w:t>
      </w:r>
      <w:r w:rsidR="00704648" w:rsidRPr="00896E15">
        <w:rPr>
          <w:rFonts w:ascii="Aptos" w:hAnsi="Aptos"/>
        </w:rPr>
        <w:t xml:space="preserve"> </w:t>
      </w:r>
      <w:r w:rsidR="004515EF" w:rsidRPr="00896E15">
        <w:rPr>
          <w:rFonts w:ascii="Aptos" w:hAnsi="Aptos"/>
          <w:bCs/>
        </w:rPr>
        <w:t>Ivice tabele ne treba da se vide.</w:t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  <w:b/>
          <w:bCs/>
        </w:rPr>
        <w:t xml:space="preserve">1 </w:t>
      </w:r>
    </w:p>
    <w:p w14:paraId="758C7DA0" w14:textId="582EAC62" w:rsidR="00AA1DDE" w:rsidRPr="00896E15" w:rsidRDefault="00704648" w:rsidP="00896E15">
      <w:pPr>
        <w:pStyle w:val="ListParagraph"/>
        <w:tabs>
          <w:tab w:val="left" w:pos="8647"/>
        </w:tabs>
        <w:spacing w:after="40" w:line="240" w:lineRule="auto"/>
        <w:ind w:left="426" w:right="1099"/>
        <w:rPr>
          <w:rFonts w:ascii="Aptos" w:hAnsi="Aptos"/>
          <w:bCs/>
        </w:rPr>
      </w:pPr>
      <w:r w:rsidRPr="00896E15">
        <w:rPr>
          <w:rFonts w:ascii="Aptos" w:hAnsi="Aptos"/>
          <w:bCs/>
        </w:rPr>
        <w:tab/>
      </w:r>
    </w:p>
    <w:p w14:paraId="61560BD5" w14:textId="77777777" w:rsidR="000D6729" w:rsidRPr="00896E15" w:rsidRDefault="00000000" w:rsidP="00896E15">
      <w:pPr>
        <w:pStyle w:val="SectionHead"/>
        <w:tabs>
          <w:tab w:val="left" w:pos="8647"/>
        </w:tabs>
        <w:spacing w:before="120" w:after="60" w:line="240" w:lineRule="auto"/>
        <w:ind w:right="1099"/>
        <w:rPr>
          <w:rFonts w:ascii="Aptos" w:hAnsi="Aptos"/>
        </w:rPr>
      </w:pPr>
      <w:r w:rsidRPr="00896E15">
        <w:rPr>
          <w:rFonts w:ascii="Aptos" w:hAnsi="Aptos"/>
        </w:rPr>
        <w:t>11. Sadržaj dokumenta</w:t>
      </w:r>
    </w:p>
    <w:p w14:paraId="3D10D766" w14:textId="3D4FE23C" w:rsidR="000D6729" w:rsidRPr="00896E15" w:rsidRDefault="00000000" w:rsidP="00896E15">
      <w:pPr>
        <w:pStyle w:val="ListParagraph"/>
        <w:numPr>
          <w:ilvl w:val="0"/>
          <w:numId w:val="22"/>
        </w:numPr>
        <w:tabs>
          <w:tab w:val="left" w:pos="8647"/>
        </w:tabs>
        <w:spacing w:after="40" w:line="240" w:lineRule="auto"/>
        <w:ind w:right="1099"/>
        <w:jc w:val="both"/>
        <w:rPr>
          <w:rFonts w:ascii="Aptos" w:hAnsi="Aptos"/>
          <w:b/>
          <w:bCs/>
        </w:rPr>
      </w:pPr>
      <w:r w:rsidRPr="00896E15">
        <w:rPr>
          <w:rFonts w:ascii="Aptos" w:hAnsi="Aptos"/>
        </w:rPr>
        <w:t>Na novoj stranici kreirati automatski sadržaj korišćenjem opcije Automatic Table 2.</w:t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</w:rPr>
        <w:tab/>
      </w:r>
      <w:r w:rsidR="002D616A" w:rsidRPr="00896E15">
        <w:rPr>
          <w:rFonts w:ascii="Aptos" w:hAnsi="Aptos"/>
          <w:b/>
          <w:bCs/>
        </w:rPr>
        <w:t>2</w:t>
      </w:r>
      <w:r w:rsidR="00704648" w:rsidRPr="00896E15">
        <w:rPr>
          <w:rFonts w:ascii="Aptos" w:hAnsi="Aptos"/>
          <w:b/>
          <w:bCs/>
        </w:rPr>
        <w:t xml:space="preserve"> </w:t>
      </w:r>
    </w:p>
    <w:p w14:paraId="4A2448E8" w14:textId="3CA6E8A5" w:rsidR="000D6729" w:rsidRPr="00896E15" w:rsidRDefault="00000000" w:rsidP="00896E15">
      <w:pPr>
        <w:pStyle w:val="ListParagraph"/>
        <w:numPr>
          <w:ilvl w:val="0"/>
          <w:numId w:val="22"/>
        </w:numPr>
        <w:tabs>
          <w:tab w:val="left" w:pos="8647"/>
        </w:tabs>
        <w:spacing w:after="40" w:line="240" w:lineRule="auto"/>
        <w:ind w:right="1099"/>
        <w:jc w:val="both"/>
        <w:rPr>
          <w:rFonts w:ascii="Aptos" w:hAnsi="Aptos"/>
        </w:rPr>
      </w:pPr>
      <w:r w:rsidRPr="00896E15">
        <w:rPr>
          <w:rFonts w:ascii="Aptos" w:hAnsi="Aptos"/>
        </w:rPr>
        <w:t>Iznad sadržaja napisati naslov SADRŽAJ, fontom Cambria, veličine 16 pt, Bold, sa poravnanjem na sredinu.</w:t>
      </w:r>
      <w:r w:rsidR="00704648" w:rsidRPr="00896E15">
        <w:rPr>
          <w:rFonts w:ascii="Aptos" w:hAnsi="Aptos"/>
        </w:rPr>
        <w:tab/>
      </w:r>
      <w:r w:rsidR="00704648" w:rsidRPr="00896E15">
        <w:rPr>
          <w:rFonts w:ascii="Aptos" w:hAnsi="Aptos"/>
        </w:rPr>
        <w:tab/>
      </w:r>
      <w:r w:rsidR="00156C8D" w:rsidRPr="00896E15">
        <w:rPr>
          <w:rFonts w:ascii="Aptos" w:hAnsi="Aptos"/>
          <w:b/>
          <w:bCs/>
        </w:rPr>
        <w:t>0.5</w:t>
      </w:r>
      <w:r w:rsidR="00704648" w:rsidRPr="00896E15">
        <w:rPr>
          <w:rFonts w:ascii="Aptos" w:hAnsi="Aptos"/>
          <w:b/>
          <w:bCs/>
        </w:rPr>
        <w:t xml:space="preserve"> </w:t>
      </w:r>
    </w:p>
    <w:p w14:paraId="6D0DD8DA" w14:textId="77777777" w:rsidR="000D6729" w:rsidRPr="00896E15" w:rsidRDefault="000D6729" w:rsidP="00896E15">
      <w:pPr>
        <w:tabs>
          <w:tab w:val="left" w:pos="8647"/>
        </w:tabs>
        <w:spacing w:line="240" w:lineRule="auto"/>
        <w:ind w:right="1099"/>
        <w:rPr>
          <w:rFonts w:ascii="Aptos" w:hAnsi="Aptos"/>
          <w:b/>
          <w:bCs/>
        </w:rPr>
      </w:pPr>
    </w:p>
    <w:p w14:paraId="07F4061E" w14:textId="3D8E322E" w:rsidR="00235293" w:rsidRPr="00896E15" w:rsidRDefault="00896E15" w:rsidP="000A0E1E">
      <w:pPr>
        <w:tabs>
          <w:tab w:val="left" w:pos="8647"/>
        </w:tabs>
        <w:spacing w:line="240" w:lineRule="auto"/>
        <w:ind w:right="1099"/>
        <w:jc w:val="right"/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A0E1E">
        <w:rPr>
          <w:rFonts w:ascii="Aptos" w:hAnsi="Aptos"/>
          <w:b/>
          <w:bCs/>
        </w:rPr>
        <w:t xml:space="preserve">                  </w:t>
      </w:r>
      <w:r w:rsidR="00235293" w:rsidRPr="00896E15">
        <w:rPr>
          <w:rFonts w:ascii="Aptos" w:hAnsi="Aptos"/>
          <w:b/>
          <w:bCs/>
        </w:rPr>
        <w:t>UKUP</w:t>
      </w:r>
      <w:r>
        <w:rPr>
          <w:rFonts w:ascii="Aptos" w:hAnsi="Aptos"/>
          <w:b/>
          <w:bCs/>
        </w:rPr>
        <w:t>NO POENA</w:t>
      </w:r>
      <w:r w:rsidR="000A0E1E">
        <w:rPr>
          <w:rFonts w:ascii="Aptos" w:hAnsi="Aptos"/>
          <w:b/>
          <w:bCs/>
        </w:rPr>
        <w:t xml:space="preserve">:  </w:t>
      </w:r>
      <w:r w:rsidR="00235293" w:rsidRPr="00896E15">
        <w:rPr>
          <w:rFonts w:ascii="Aptos" w:hAnsi="Aptos"/>
          <w:b/>
          <w:bCs/>
        </w:rPr>
        <w:t>_________________________________</w:t>
      </w:r>
    </w:p>
    <w:sectPr w:rsidR="00235293" w:rsidRPr="00896E15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567869"/>
    <w:multiLevelType w:val="hybridMultilevel"/>
    <w:tmpl w:val="6D4A4BF4"/>
    <w:lvl w:ilvl="0" w:tplc="B8B69A14">
      <w:start w:val="1"/>
      <w:numFmt w:val="bullet"/>
      <w:lvlText w:val="→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BD7193"/>
    <w:multiLevelType w:val="hybridMultilevel"/>
    <w:tmpl w:val="C448AE46"/>
    <w:lvl w:ilvl="0" w:tplc="B8B69A14">
      <w:start w:val="1"/>
      <w:numFmt w:val="bullet"/>
      <w:lvlText w:val="→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C710C"/>
    <w:multiLevelType w:val="hybridMultilevel"/>
    <w:tmpl w:val="6B6CAD26"/>
    <w:lvl w:ilvl="0" w:tplc="B8B69A14">
      <w:start w:val="1"/>
      <w:numFmt w:val="bullet"/>
      <w:lvlText w:val="→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CC2024"/>
    <w:multiLevelType w:val="hybridMultilevel"/>
    <w:tmpl w:val="86A86044"/>
    <w:lvl w:ilvl="0" w:tplc="B8B69A14">
      <w:start w:val="1"/>
      <w:numFmt w:val="bullet"/>
      <w:lvlText w:val="→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E0927"/>
    <w:multiLevelType w:val="hybridMultilevel"/>
    <w:tmpl w:val="BFBAEE94"/>
    <w:lvl w:ilvl="0" w:tplc="B8B69A14">
      <w:start w:val="1"/>
      <w:numFmt w:val="bullet"/>
      <w:lvlText w:val="→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7737F9"/>
    <w:multiLevelType w:val="hybridMultilevel"/>
    <w:tmpl w:val="2F80C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210C8"/>
    <w:multiLevelType w:val="hybridMultilevel"/>
    <w:tmpl w:val="5B52DBA8"/>
    <w:lvl w:ilvl="0" w:tplc="B8B69A14">
      <w:start w:val="1"/>
      <w:numFmt w:val="bullet"/>
      <w:lvlText w:val="→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349AD"/>
    <w:multiLevelType w:val="hybridMultilevel"/>
    <w:tmpl w:val="8F124A52"/>
    <w:lvl w:ilvl="0" w:tplc="B8B69A14">
      <w:start w:val="1"/>
      <w:numFmt w:val="bullet"/>
      <w:lvlText w:val="→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131CBF"/>
    <w:multiLevelType w:val="hybridMultilevel"/>
    <w:tmpl w:val="FBF0DBC6"/>
    <w:lvl w:ilvl="0" w:tplc="B8B69A14">
      <w:start w:val="1"/>
      <w:numFmt w:val="bullet"/>
      <w:lvlText w:val="→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C467F"/>
    <w:multiLevelType w:val="hybridMultilevel"/>
    <w:tmpl w:val="835CCC3A"/>
    <w:lvl w:ilvl="0" w:tplc="B8B69A14">
      <w:start w:val="1"/>
      <w:numFmt w:val="bullet"/>
      <w:lvlText w:val="→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A5F0E"/>
    <w:multiLevelType w:val="hybridMultilevel"/>
    <w:tmpl w:val="DE029AF0"/>
    <w:lvl w:ilvl="0" w:tplc="B8B69A14">
      <w:start w:val="1"/>
      <w:numFmt w:val="bullet"/>
      <w:lvlText w:val="→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9D5D3F"/>
    <w:multiLevelType w:val="hybridMultilevel"/>
    <w:tmpl w:val="0B1A57D0"/>
    <w:lvl w:ilvl="0" w:tplc="B8B69A14">
      <w:start w:val="1"/>
      <w:numFmt w:val="bullet"/>
      <w:lvlText w:val="→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B7B60"/>
    <w:multiLevelType w:val="hybridMultilevel"/>
    <w:tmpl w:val="B63A8520"/>
    <w:lvl w:ilvl="0" w:tplc="B8B69A14">
      <w:start w:val="1"/>
      <w:numFmt w:val="bullet"/>
      <w:lvlText w:val="→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8093301">
    <w:abstractNumId w:val="8"/>
  </w:num>
  <w:num w:numId="2" w16cid:durableId="1616785410">
    <w:abstractNumId w:val="6"/>
  </w:num>
  <w:num w:numId="3" w16cid:durableId="1998337806">
    <w:abstractNumId w:val="5"/>
  </w:num>
  <w:num w:numId="4" w16cid:durableId="1203053882">
    <w:abstractNumId w:val="4"/>
  </w:num>
  <w:num w:numId="5" w16cid:durableId="1215896816">
    <w:abstractNumId w:val="7"/>
  </w:num>
  <w:num w:numId="6" w16cid:durableId="14887874">
    <w:abstractNumId w:val="3"/>
  </w:num>
  <w:num w:numId="7" w16cid:durableId="1100102465">
    <w:abstractNumId w:val="2"/>
  </w:num>
  <w:num w:numId="8" w16cid:durableId="63727977">
    <w:abstractNumId w:val="1"/>
  </w:num>
  <w:num w:numId="9" w16cid:durableId="655495789">
    <w:abstractNumId w:val="0"/>
  </w:num>
  <w:num w:numId="10" w16cid:durableId="569581744">
    <w:abstractNumId w:val="14"/>
  </w:num>
  <w:num w:numId="11" w16cid:durableId="48651012">
    <w:abstractNumId w:val="9"/>
  </w:num>
  <w:num w:numId="12" w16cid:durableId="375861755">
    <w:abstractNumId w:val="15"/>
  </w:num>
  <w:num w:numId="13" w16cid:durableId="1200320311">
    <w:abstractNumId w:val="17"/>
  </w:num>
  <w:num w:numId="14" w16cid:durableId="1155535701">
    <w:abstractNumId w:val="20"/>
  </w:num>
  <w:num w:numId="15" w16cid:durableId="2037146619">
    <w:abstractNumId w:val="18"/>
  </w:num>
  <w:num w:numId="16" w16cid:durableId="74017856">
    <w:abstractNumId w:val="13"/>
  </w:num>
  <w:num w:numId="17" w16cid:durableId="866409972">
    <w:abstractNumId w:val="10"/>
  </w:num>
  <w:num w:numId="18" w16cid:durableId="875194847">
    <w:abstractNumId w:val="21"/>
  </w:num>
  <w:num w:numId="19" w16cid:durableId="475924105">
    <w:abstractNumId w:val="19"/>
  </w:num>
  <w:num w:numId="20" w16cid:durableId="745104161">
    <w:abstractNumId w:val="12"/>
  </w:num>
  <w:num w:numId="21" w16cid:durableId="588923925">
    <w:abstractNumId w:val="11"/>
  </w:num>
  <w:num w:numId="22" w16cid:durableId="51959010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41BC"/>
    <w:rsid w:val="00034616"/>
    <w:rsid w:val="0006063C"/>
    <w:rsid w:val="000A0E1E"/>
    <w:rsid w:val="000A5FA4"/>
    <w:rsid w:val="000D6729"/>
    <w:rsid w:val="0015074B"/>
    <w:rsid w:val="00156C8D"/>
    <w:rsid w:val="00183F42"/>
    <w:rsid w:val="00235293"/>
    <w:rsid w:val="002636E3"/>
    <w:rsid w:val="0029639D"/>
    <w:rsid w:val="002D616A"/>
    <w:rsid w:val="0030526A"/>
    <w:rsid w:val="00326F90"/>
    <w:rsid w:val="004515EF"/>
    <w:rsid w:val="005C297B"/>
    <w:rsid w:val="00704648"/>
    <w:rsid w:val="00794462"/>
    <w:rsid w:val="00896E15"/>
    <w:rsid w:val="00953F73"/>
    <w:rsid w:val="009734EE"/>
    <w:rsid w:val="009C0D84"/>
    <w:rsid w:val="00AA1D8D"/>
    <w:rsid w:val="00AA1DDE"/>
    <w:rsid w:val="00B47730"/>
    <w:rsid w:val="00CB0664"/>
    <w:rsid w:val="00CC0B50"/>
    <w:rsid w:val="00E04EB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8337E3"/>
  <w14:defaultImageDpi w14:val="300"/>
  <w15:docId w15:val="{F7F010CB-5472-4207-86EE-9BC1A2288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mbria" w:eastAsia="Cambria" w:hAnsi="Cambr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itleCustom">
    <w:name w:val="TitleCustom"/>
    <w:basedOn w:val="Title"/>
    <w:rPr>
      <w:rFonts w:ascii="Cambria" w:eastAsia="Cambria" w:hAnsi="Cambria"/>
      <w:b/>
      <w:color w:val="1F4E79"/>
      <w:sz w:val="30"/>
    </w:rPr>
  </w:style>
  <w:style w:type="paragraph" w:customStyle="1" w:styleId="SubtitleCustom">
    <w:name w:val="SubtitleCustom"/>
    <w:basedOn w:val="Subtitle"/>
    <w:rPr>
      <w:rFonts w:ascii="Cambria" w:eastAsia="Cambria" w:hAnsi="Cambria"/>
      <w:color w:val="595959"/>
      <w:sz w:val="22"/>
    </w:rPr>
  </w:style>
  <w:style w:type="paragraph" w:customStyle="1" w:styleId="SectionHead">
    <w:name w:val="SectionHead"/>
    <w:basedOn w:val="Heading2"/>
    <w:rPr>
      <w:rFonts w:ascii="Cambria" w:eastAsia="Cambria" w:hAnsi="Cambria"/>
      <w:color w:val="1F4E79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Aleksandra Zecevic</cp:lastModifiedBy>
  <cp:revision>14</cp:revision>
  <dcterms:created xsi:type="dcterms:W3CDTF">2013-12-23T23:15:00Z</dcterms:created>
  <dcterms:modified xsi:type="dcterms:W3CDTF">2026-04-09T20:42:00Z</dcterms:modified>
  <cp:category/>
</cp:coreProperties>
</file>